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WHG links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27270219" name="d4d6ef80-f614-11f0-9962-951c33943f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87838406" name="d4d6ef80-f614-11f0-9962-951c33943fb8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WHG links Dusche 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65000361" name="018c3f80-f615-11f0-9962-951c33943f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236704" name="018c3f80-f615-11f0-9962-951c33943fb8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WHG rechts Bad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49998377" name="8320a200-f617-11f0-9962-951c33943f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73006607" name="8320a200-f617-11f0-9962-951c33943fb8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WHG rechts Dusche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71407307" name="9fff1320-f617-11f0-9962-951c33943f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0457493" name="9fff1320-f617-11f0-9962-951c33943fb8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WHG links Bad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68864230" name="e3d7e0c0-f614-11f0-9962-951c33943f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10528072" name="e3d7e0c0-f614-11f0-9962-951c33943fb8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WHG links Dusche 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19576384" name="1189b930-f615-11f0-9962-951c33943f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0576451" name="1189b930-f615-11f0-9962-951c33943fb8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WHG rechts Bad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89859389" name="8e696d40-f617-11f0-9962-951c33943f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94510106" name="8e696d40-f617-11f0-9962-951c33943fb8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WHG rechts Dusche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146414346" name="a89149e0-f617-11f0-9962-951c33943f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13044584" name="a89149e0-f617-11f0-9962-951c33943fb8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WHG links Bad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97406390" name="f56fa980-f614-11f0-9962-951c33943f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84008193" name="f56fa980-f614-11f0-9962-951c33943fb8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WHG links Dusche 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13197901" name="1dc59700-f615-11f0-9962-951c33943f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5139434" name="1dc59700-f615-11f0-9962-951c33943fb8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WHG rechts Bad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80536867" name="964dfee0-f617-11f0-9962-951c33943f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3581727" name="964dfee0-f617-11f0-9962-951c33943fb8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WHG rechts Dusche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43920810" name="b1567780-f617-11f0-9962-951c33943fb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7702017" name="b1567780-f617-11f0-9962-951c33943fb8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Unterdorfstrasse 8, 8890 Flums, Schweiz</w:t>
          </w:r>
        </w:p>
        <w:p>
          <w:pPr>
            <w:spacing w:before="0" w:after="0"/>
          </w:pPr>
          <w:r>
            <w:t>688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